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Asbestschnur </w:t>
            </w:r>
          </w:p>
          <w:p>
            <w:pPr>
              <w:spacing w:before="0" w:after="0"/>
            </w:pPr>
            <w:r>
              <w:t>Chemineé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2287116" name="019d9607-7d72-7e12-a6c2-6fcbedda75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9315788" name="019d9607-7d72-7e12-a6c2-6fcbedda756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6721996" name="019d9607-c387-7b80-ac97-4b6a928827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9987469" name="019d9607-c387-7b80-ac97-4b6a928827b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79287481" name="019d9615-474e-7b21-90e5-eef052a312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9916891" name="019d9615-474e-7b21-90e5-eef052a312a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6798286" name="019d9615-6a3f-796b-9e82-09e2d41260c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6975797" name="019d9615-6a3f-796b-9e82-09e2d41260c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9460020" name="019d961d-3344-7cd0-8ff8-e90da338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945842" name="019d961d-3344-7cd0-8ff8-e90da33883d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9826423" name="019d961d-4dfa-7db5-a035-358d6d385d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693734" name="019d961d-4dfa-7db5-a035-358d6d385dd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Dörflistrasse 16A Dörflistrasse 16A, 8572 Berg</w:t>
          </w:r>
        </w:p>
        <w:p>
          <w:pPr>
            <w:spacing w:before="0" w:after="0"/>
          </w:pPr>
          <w:r>
            <w:t>861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